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2BB57" w14:textId="26FD8DCB" w:rsidR="00D12C88" w:rsidRDefault="00DC20D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4F2929" wp14:editId="2CB31800">
                <wp:simplePos x="0" y="0"/>
                <wp:positionH relativeFrom="column">
                  <wp:posOffset>619125</wp:posOffset>
                </wp:positionH>
                <wp:positionV relativeFrom="paragraph">
                  <wp:posOffset>85725</wp:posOffset>
                </wp:positionV>
                <wp:extent cx="4229100" cy="71437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7143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14969564" w14:textId="5F4A792D" w:rsidR="00DC20D1" w:rsidRPr="00DC20D1" w:rsidRDefault="00DC20D1">
                            <w:pPr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DC20D1">
                              <w:rPr>
                                <w:color w:val="FF0000"/>
                                <w:sz w:val="36"/>
                                <w:szCs w:val="36"/>
                              </w:rPr>
                              <w:t>Please modify according to the format of each affiliated institution.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F292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8.75pt;margin-top:6.75pt;width:333pt;height:5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" filled="f" strokecolor="red" strokeweight=".5pt">
                <v:textbox>
                  <w:txbxContent>
                    <w:p w14:paraId="14969564" w14:textId="5F4A792D" w:rsidR="00DC20D1" w:rsidRPr="00DC20D1" w:rsidRDefault="00DC20D1">
                      <w:pPr>
                        <w:rPr>
                          <w:color w:val="FF0000"/>
                          <w:sz w:val="36"/>
                          <w:szCs w:val="36"/>
                        </w:rPr>
                      </w:pPr>
                      <w:r w:rsidRPr="00DC20D1">
                        <w:rPr>
                          <w:color w:val="FF0000"/>
                          <w:sz w:val="36"/>
                          <w:szCs w:val="36"/>
                        </w:rPr>
                        <w:t>Please modify according to the format of each affiliated institution.</w:t>
                      </w:r>
                    </w:p>
                  </w:txbxContent>
                </v:textbox>
              </v:shape>
            </w:pict>
          </mc:Fallback>
        </mc:AlternateContent>
      </w:r>
      <w:r>
        <w:t>Hospital [Hospital Name]</w:t>
      </w:r>
    </w:p>
    <w:p w14:paraId="3649F0B7" w14:textId="1F3ED879" w:rsidR="00D12C88" w:rsidRDefault="00D12C88"/>
    <w:p w14:paraId="4DA47CEA" w14:textId="487E124B" w:rsidR="00D12C88" w:rsidRDefault="00DC20D1">
      <w:r>
        <w:t>OFFICIAL LETTER OF RESEARCH APPLICATION CONFIRMATION</w:t>
      </w:r>
    </w:p>
    <w:p w14:paraId="3A58EE15" w14:textId="77777777" w:rsidR="00D12C88" w:rsidRDefault="00DC20D1">
      <w:r>
        <w:t>Number    : ....................</w:t>
      </w:r>
    </w:p>
    <w:p w14:paraId="00B263A4" w14:textId="7A0182A3" w:rsidR="00D12C88" w:rsidRDefault="00DC20D1">
      <w:r>
        <w:t>Attachment: ....................</w:t>
      </w:r>
    </w:p>
    <w:p w14:paraId="56A52D0B" w14:textId="77777777" w:rsidR="00D12C88" w:rsidRDefault="00DC20D1">
      <w:r>
        <w:t>Subject   : Confirmation of Research Application</w:t>
      </w:r>
    </w:p>
    <w:p w14:paraId="19BDEE1E" w14:textId="77777777" w:rsidR="00D12C88" w:rsidRDefault="00D12C88"/>
    <w:p w14:paraId="2664C227" w14:textId="77777777" w:rsidR="00D12C88" w:rsidRDefault="00DC20D1">
      <w:r>
        <w:t xml:space="preserve">To: </w:t>
      </w:r>
      <w:r>
        <w:t>[Foundation/Research Grant Committee Name]</w:t>
      </w:r>
      <w:r>
        <w:br/>
        <w:t>[Foundation Address]</w:t>
      </w:r>
    </w:p>
    <w:p w14:paraId="02791010" w14:textId="77777777" w:rsidR="00D12C88" w:rsidRDefault="00D12C88"/>
    <w:p w14:paraId="7969EAA2" w14:textId="77777777" w:rsidR="00D12C88" w:rsidRDefault="00DC20D1">
      <w:r>
        <w:rPr>
          <w:b/>
        </w:rPr>
        <w:t>Herewith we officially confirm that the following researcher, who is affiliated with our hospital, has submitted a research funding application to your foundation:</w:t>
      </w:r>
      <w:r>
        <w:rPr>
          <w:b/>
        </w:rPr>
        <w:br/>
      </w:r>
      <w:r>
        <w:rPr>
          <w:b/>
        </w:rPr>
        <w:br/>
      </w:r>
    </w:p>
    <w:p w14:paraId="6F5B4B3A" w14:textId="77777777" w:rsidR="00D12C88" w:rsidRDefault="00DC20D1">
      <w:r>
        <w:t>Researcher Name : [Resear</w:t>
      </w:r>
      <w:r>
        <w:t>cher Name]</w:t>
      </w:r>
    </w:p>
    <w:p w14:paraId="1C61E316" w14:textId="77777777" w:rsidR="00D12C88" w:rsidRDefault="00DC20D1">
      <w:r>
        <w:t>Position        : [Position/Department]</w:t>
      </w:r>
    </w:p>
    <w:p w14:paraId="725195EF" w14:textId="77777777" w:rsidR="00D12C88" w:rsidRDefault="00DC20D1">
      <w:r>
        <w:t>Institution     : [Hospital Name]</w:t>
      </w:r>
    </w:p>
    <w:p w14:paraId="3EF1F4F3" w14:textId="77777777" w:rsidR="00D12C88" w:rsidRDefault="00DC20D1">
      <w:r>
        <w:t>Research Title  : [Research Title]</w:t>
      </w:r>
    </w:p>
    <w:p w14:paraId="634EE352" w14:textId="77777777" w:rsidR="00D12C88" w:rsidRDefault="00D12C88"/>
    <w:p w14:paraId="6473A0D8" w14:textId="77777777" w:rsidR="00D12C88" w:rsidRDefault="00DC20D1">
      <w:r>
        <w:t>We acknowledge and support this application and verify that the researcher is an active member of our institution. We look forward to t</w:t>
      </w:r>
      <w:r>
        <w:t>he collaboration that this research project may bring.</w:t>
      </w:r>
    </w:p>
    <w:p w14:paraId="42EE796D" w14:textId="77777777" w:rsidR="00D12C88" w:rsidRDefault="00D12C88"/>
    <w:p w14:paraId="51B52735" w14:textId="77777777" w:rsidR="00D12C88" w:rsidRDefault="00DC20D1">
      <w:r>
        <w:t>This letter is issued as an official confirmation of the research application submission.</w:t>
      </w:r>
    </w:p>
    <w:p w14:paraId="08B226C5" w14:textId="77777777" w:rsidR="00D12C88" w:rsidRDefault="00DC20D1">
      <w:r>
        <w:t>[City], [Date]</w:t>
      </w:r>
    </w:p>
    <w:p w14:paraId="721F3EC9" w14:textId="4B715D3C" w:rsidR="00D12C88" w:rsidRDefault="00DC20D1">
      <w:r>
        <w:t>Director / Head of Hospital</w:t>
      </w:r>
      <w:r>
        <w:br/>
        <w:t>(__________________________)</w:t>
      </w:r>
    </w:p>
    <w:p w14:paraId="33B89C3B" w14:textId="77777777" w:rsidR="00D12C88" w:rsidRDefault="00DC20D1">
      <w:r>
        <w:t>Full Name</w:t>
      </w:r>
    </w:p>
    <w:p w14:paraId="4C4E5CF9" w14:textId="77777777" w:rsidR="00D12C88" w:rsidRDefault="00DC20D1">
      <w:r>
        <w:t>NIP / Position</w:t>
      </w:r>
    </w:p>
    <w:sectPr w:rsidR="00D12C8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D12C88"/>
    <w:rsid w:val="00DC20D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58CF45"/>
  <w14:defaultImageDpi w14:val="300"/>
  <w15:docId w15:val="{83E71619-AEAC-414A-BB61-005EAD563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제목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제목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부제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본문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본문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매크로 텍스트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인용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제목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강한 인용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c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d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2</cp:revision>
  <dcterms:created xsi:type="dcterms:W3CDTF">2025-07-30T06:24:00Z</dcterms:created>
  <dcterms:modified xsi:type="dcterms:W3CDTF">2025-07-30T06:24:00Z</dcterms:modified>
  <cp:category/>
</cp:coreProperties>
</file>